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17446675" name="01a060e3-3aeb-7252-a5dd-0453b409029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1128714" name="01a060e3-3aeb-7252-a5dd-0453b409029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52855446" name="01a060e1-9b4b-71a9-a1fc-798a7bcb951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4703160" name="01a060e1-9b4b-71a9-a1fc-798a7bcb951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43853403" name="01a060ec-4d95-7f7f-b6bf-543ba20bb1e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4642145" name="01a060ec-4d95-7f7f-b6bf-543ba20bb1e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68345997" name="01a060f3-e372-72bb-8ca1-2972352d217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1436270" name="01a060f3-e372-72bb-8ca1-2972352d217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86662118" name="01a060e4-936f-73db-9b4f-4c43f0a3c37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4022010" name="01a060e4-936f-73db-9b4f-4c43f0a3c37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Dusche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 Wand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56160186" name="01a060e5-e12c-79b7-a964-bb8499f3cd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2833658" name="01a060e5-e12c-79b7-a964-bb8499f3cde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Aussen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13669679" name="01a060d9-a356-7e9e-9ce6-dca73c01d84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3182996" name="01a060d9-a356-7e9e-9ce6-dca73c01d84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Generell</w:t>
            </w:r>
          </w:p>
          <w:p>
            <w:pPr>
              <w:spacing w:before="0" w:after="0" w:line="240" w:lineRule="auto"/>
            </w:pPr>
            <w:r>
              <w:t>Diverse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Fensterrahmen</w:t>
            </w:r>
          </w:p>
        </w:tc>
        <w:tc>
          <w:p>
            <w:pPr>
              <w:spacing w:before="0" w:after="0" w:line="240" w:lineRule="auto"/>
            </w:pPr>
            <w:r>
              <w:t>Anschlagkitt Fenster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Generell</w:t>
            </w:r>
          </w:p>
          <w:p>
            <w:pPr>
              <w:spacing w:before="0" w:after="0" w:line="240" w:lineRule="auto"/>
            </w:pPr>
            <w:r>
              <w:t>Diverse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Dachstock</w:t>
            </w:r>
          </w:p>
        </w:tc>
        <w:tc>
          <w:p>
            <w:pPr>
              <w:spacing w:before="0" w:after="0" w:line="240" w:lineRule="auto"/>
            </w:pPr>
            <w:r>
              <w:t>Holzschutzmittel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Holzschutzmittel 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Dachstock</w:t>
            </w:r>
          </w:p>
        </w:tc>
        <w:tc>
          <w:p>
            <w:pPr>
              <w:spacing w:before="0" w:after="0" w:line="240" w:lineRule="auto"/>
            </w:pPr>
            <w:r>
              <w:t>Holzschutzmittel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03970700" name="01a060f1-926c-7ecd-baa2-fc4376f3d5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0891863" name="01a060f1-926c-7ecd-baa2-fc4376f3d505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Holzschutzmittel </w:t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Generell</w:t>
            </w:r>
          </w:p>
          <w:p>
            <w:pPr>
              <w:spacing w:before="0" w:after="0" w:line="240" w:lineRule="auto"/>
            </w:pPr>
            <w:r>
              <w:t>Diverse</w:t>
            </w:r>
          </w:p>
          <w:p>
            <w:pPr>
              <w:spacing w:before="0" w:after="0" w:line="240" w:lineRule="auto"/>
            </w:pPr>
            <w:r>
              <w:t>Wand / Decke</w:t>
            </w:r>
          </w:p>
        </w:tc>
        <w:tc>
          <w:p>
            <w:pPr>
              <w:spacing w:before="0" w:after="0" w:line="240" w:lineRule="auto"/>
            </w:pPr>
            <w:r>
              <w:t>Kamin</w:t>
            </w:r>
          </w:p>
        </w:tc>
        <w:tc>
          <w:p>
            <w:pPr>
              <w:spacing w:before="0" w:after="0" w:line="240" w:lineRule="auto"/>
            </w:pPr>
            <w:r>
              <w:t>Brandschutzklappen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Kamin</w:t>
            </w:r>
          </w:p>
        </w:tc>
        <w:tc>
          <w:p>
            <w:pPr>
              <w:spacing w:before="0" w:after="0" w:line="240" w:lineRule="auto"/>
            </w:pPr>
            <w:r>
              <w:t>Brandschutzklappen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0868317" name="01a060f0-2bdc-7ce9-a7e7-1dd81b4e2c7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820596" name="01a060f0-2bdc-7ce9-a7e7-1dd81b4e2c7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Heizraum</w:t>
            </w:r>
          </w:p>
          <w:p>
            <w:pPr>
              <w:spacing w:before="0" w:after="0" w:line="240" w:lineRule="auto"/>
            </w:pPr>
            <w:r>
              <w:t>Keller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Dichtung</w:t>
            </w:r>
          </w:p>
        </w:tc>
        <w:tc>
          <w:p>
            <w:pPr>
              <w:spacing w:before="0" w:after="0" w:line="240" w:lineRule="auto"/>
            </w:pPr>
            <w:r>
              <w:t>Heizbrenner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Generell</w:t>
            </w:r>
          </w:p>
          <w:p>
            <w:pPr>
              <w:spacing w:before="0" w:after="0" w:line="240" w:lineRule="auto"/>
            </w:pPr>
            <w:r>
              <w:t>Diverse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Öltank</w:t>
            </w:r>
          </w:p>
        </w:tc>
        <w:tc>
          <w:p>
            <w:pPr>
              <w:spacing w:before="0" w:after="0" w:line="240" w:lineRule="auto"/>
            </w:pPr>
            <w:r>
              <w:t>Öltank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  <w:p>
            <w:pPr>
              <w:spacing w:before="0" w:after="0" w:line="240" w:lineRule="auto"/>
            </w:pPr>
            <w:r>
              <w:t>PCB</w:t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Aussen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Fenster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72713121" name="01a060da-bab0-7999-8e02-847eae3bf17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2569113" name="01a060da-bab0-7999-8e02-847eae3bf17b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Vinyl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69733872" name="01a060ea-f03f-708b-80e0-78e202455c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340053" name="01a060ea-f03f-708b-80e0-78e202455c05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Cheminee</w:t>
            </w:r>
          </w:p>
        </w:tc>
        <w:tc>
          <w:p>
            <w:pPr>
              <w:spacing w:before="0" w:after="0" w:line="240" w:lineRule="auto"/>
            </w:pPr>
            <w:r>
              <w:t>Ceminee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74050064" name="01a060ed-dae6-70b1-9d4c-17e1e8382f8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268527" name="01a060ed-dae6-70b1-9d4c-17e1e8382f8a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nach 1990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1160</w:t>
          </w:r>
        </w:p>
        <w:p>
          <w:pPr>
            <w:spacing w:before="0" w:after="0"/>
          </w:pPr>
          <w:r>
            <w:t>DN 1160 Alpstrasse Scardanal 7402 Bonaduz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